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库存产品状态检查表</w:t>
      </w:r>
    </w:p>
    <w:p>
      <w:r>
        <w:t>记录编号：FM-066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检查日期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贮存环境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产品状态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有效期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检查结果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检查人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